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950E5" w14:textId="77777777" w:rsidR="00EF5EA4" w:rsidRDefault="00000000">
      <w:pPr>
        <w:pStyle w:val="Heading1"/>
      </w:pPr>
      <w:r>
        <w:t>IC‑7300 Rig Control – Setup Guide for Beta Testers</w:t>
      </w:r>
    </w:p>
    <w:p w14:paraId="2C011DF6" w14:textId="77777777" w:rsidR="00EF5EA4" w:rsidRDefault="00000000">
      <w:pPr>
        <w:pStyle w:val="Heading2"/>
      </w:pPr>
      <w:r>
        <w:t>IC‑7300 Connection Checklist</w:t>
      </w:r>
    </w:p>
    <w:p w14:paraId="41E725C2" w14:textId="77777777" w:rsidR="00EF5EA4" w:rsidRDefault="00000000">
      <w:r>
        <w:t>Before running the program, verify the following items:</w:t>
      </w:r>
    </w:p>
    <w:p w14:paraId="5BA05C14" w14:textId="60E62926" w:rsidR="00EF5EA4" w:rsidRDefault="00000000" w:rsidP="00911611">
      <w:pPr>
        <w:pStyle w:val="ListParagraph"/>
        <w:numPr>
          <w:ilvl w:val="0"/>
          <w:numId w:val="10"/>
        </w:numPr>
      </w:pPr>
      <w:r>
        <w:t>Install the USB drivers from the ICOM Japan website (recommended).</w:t>
      </w:r>
      <w:r>
        <w:br/>
        <w:t>2. Connect the radio to the computer using the USB cable.</w:t>
      </w:r>
      <w:r>
        <w:br/>
        <w:t>3. Open Windows Device Manager.</w:t>
      </w:r>
    </w:p>
    <w:p w14:paraId="5451CB04" w14:textId="77777777" w:rsidR="00911611" w:rsidRDefault="00911611" w:rsidP="00911611">
      <w:pPr>
        <w:pStyle w:val="ListParagraph"/>
      </w:pPr>
    </w:p>
    <w:p w14:paraId="5512DC8F" w14:textId="4FA44878" w:rsidR="00911611" w:rsidRDefault="00911611">
      <w:pPr>
        <w:pStyle w:val="Heading2"/>
      </w:pPr>
      <w:r>
        <w:rPr>
          <w:noProof/>
        </w:rPr>
        <w:drawing>
          <wp:inline distT="0" distB="0" distL="0" distR="0" wp14:anchorId="6C7CFA5C" wp14:editId="48C36A6F">
            <wp:extent cx="5486400" cy="4019257"/>
            <wp:effectExtent l="0" t="0" r="0" b="635"/>
            <wp:docPr id="558906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9066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019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95045" w14:textId="25E4C97F" w:rsidR="00EF5EA4" w:rsidRDefault="00000000">
      <w:pPr>
        <w:pStyle w:val="Heading2"/>
      </w:pPr>
      <w:r>
        <w:t>Verify the COM Port</w:t>
      </w:r>
    </w:p>
    <w:p w14:paraId="44893B36" w14:textId="77777777" w:rsidR="00EF5EA4" w:rsidRDefault="00000000">
      <w:r>
        <w:t>In Device Manager expand: Ports (COM &amp; LPT)</w:t>
      </w:r>
    </w:p>
    <w:p w14:paraId="5FB15FC8" w14:textId="77777777" w:rsidR="00EF5EA4" w:rsidRDefault="00000000">
      <w:r>
        <w:t>Look for:</w:t>
      </w:r>
      <w:r>
        <w:br/>
        <w:t>Silicon Labs CP210x USB to UART Bridge (COMx)</w:t>
      </w:r>
      <w:r>
        <w:br/>
      </w:r>
      <w:r>
        <w:br/>
        <w:t>The COM number may be different on your computer. Write this number down because the program must be configured to use the same COM port.</w:t>
      </w:r>
    </w:p>
    <w:p w14:paraId="32B45B57" w14:textId="77777777" w:rsidR="00EF5EA4" w:rsidRDefault="00000000">
      <w:pPr>
        <w:pStyle w:val="Heading2"/>
      </w:pPr>
      <w:r>
        <w:lastRenderedPageBreak/>
        <w:t>Verify the Audio Device</w:t>
      </w:r>
    </w:p>
    <w:p w14:paraId="4C20F0B9" w14:textId="77777777" w:rsidR="00EF5EA4" w:rsidRDefault="00000000">
      <w:r>
        <w:t>In Device Manager expand: Sound, Video and Game Controllers</w:t>
      </w:r>
    </w:p>
    <w:p w14:paraId="26BFB410" w14:textId="77777777" w:rsidR="00EF5EA4" w:rsidRDefault="00000000">
      <w:r>
        <w:t>Look for:</w:t>
      </w:r>
      <w:r>
        <w:br/>
        <w:t>USB Audio CODEC</w:t>
      </w:r>
      <w:r>
        <w:br/>
      </w:r>
      <w:r>
        <w:br/>
        <w:t>This confirms the radio audio interface is working.</w:t>
      </w:r>
    </w:p>
    <w:p w14:paraId="52BBD91A" w14:textId="77777777" w:rsidR="00911611" w:rsidRDefault="00911611"/>
    <w:p w14:paraId="236B8EE6" w14:textId="77777777" w:rsidR="00EF5EA4" w:rsidRDefault="00000000">
      <w:pPr>
        <w:pStyle w:val="Heading2"/>
      </w:pPr>
      <w:proofErr w:type="gramStart"/>
      <w:r>
        <w:t>Check</w:t>
      </w:r>
      <w:proofErr w:type="gramEnd"/>
      <w:r>
        <w:t xml:space="preserve"> Power Management (Important)</w:t>
      </w:r>
    </w:p>
    <w:p w14:paraId="7736D1D4" w14:textId="77777777" w:rsidR="00911611" w:rsidRDefault="00911611" w:rsidP="00911611"/>
    <w:p w14:paraId="1EF3F6DB" w14:textId="0B02FE93" w:rsidR="00911611" w:rsidRPr="00911611" w:rsidRDefault="00911611" w:rsidP="00911611">
      <w:r>
        <w:rPr>
          <w:noProof/>
        </w:rPr>
        <w:drawing>
          <wp:inline distT="0" distB="0" distL="0" distR="0" wp14:anchorId="0CECF185" wp14:editId="78FA43EB">
            <wp:extent cx="4857750" cy="5419725"/>
            <wp:effectExtent l="0" t="0" r="0" b="9525"/>
            <wp:docPr id="18397488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74888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5D329" w14:textId="77777777" w:rsidR="00EF5EA4" w:rsidRDefault="00000000">
      <w:r>
        <w:t>Windows sometimes turns off USB devices to save power.</w:t>
      </w:r>
    </w:p>
    <w:p w14:paraId="2792C248" w14:textId="77777777" w:rsidR="00EF5EA4" w:rsidRDefault="00000000">
      <w:r>
        <w:lastRenderedPageBreak/>
        <w:t>Go to:</w:t>
      </w:r>
      <w:r>
        <w:br/>
        <w:t>Device Manager → Ports → Properties → Power Management</w:t>
      </w:r>
      <w:r>
        <w:br/>
      </w:r>
      <w:r>
        <w:br/>
        <w:t>Uncheck:</w:t>
      </w:r>
      <w:r>
        <w:br/>
        <w:t>'Allow the computer to turn off this device to save power'</w:t>
      </w:r>
    </w:p>
    <w:p w14:paraId="44341DB2" w14:textId="77777777" w:rsidR="00EF5EA4" w:rsidRDefault="00000000">
      <w:pPr>
        <w:pStyle w:val="Heading2"/>
      </w:pPr>
      <w:r>
        <w:t>Verify COM Port Settings</w:t>
      </w:r>
    </w:p>
    <w:p w14:paraId="2D30E686" w14:textId="77777777" w:rsidR="00911611" w:rsidRDefault="00000000">
      <w:r>
        <w:t>Device Manager → Ports → Properties → Port Settings</w:t>
      </w:r>
    </w:p>
    <w:p w14:paraId="1E6411D4" w14:textId="480C9401" w:rsidR="00EF5EA4" w:rsidRDefault="00911611">
      <w:r>
        <w:rPr>
          <w:noProof/>
        </w:rPr>
        <w:drawing>
          <wp:inline distT="0" distB="0" distL="0" distR="0" wp14:anchorId="2596D031" wp14:editId="25BDBBDF">
            <wp:extent cx="4857750" cy="5419725"/>
            <wp:effectExtent l="0" t="0" r="0" b="9525"/>
            <wp:docPr id="1627365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73658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>
        <w:br/>
      </w:r>
      <w:r w:rsidR="00000000">
        <w:br/>
        <w:t>Recommended settings:</w:t>
      </w:r>
      <w:r w:rsidR="00000000">
        <w:br/>
        <w:t>Bits per second: 115200</w:t>
      </w:r>
      <w:r w:rsidR="00000000">
        <w:br/>
        <w:t>Data bits: 8</w:t>
      </w:r>
      <w:r w:rsidR="00000000">
        <w:br/>
        <w:t>Parity: None</w:t>
      </w:r>
      <w:r w:rsidR="00000000">
        <w:br/>
      </w:r>
      <w:r w:rsidR="00000000">
        <w:lastRenderedPageBreak/>
        <w:t>Stop bits: 1</w:t>
      </w:r>
      <w:r w:rsidR="00000000">
        <w:br/>
        <w:t>Flow control: None</w:t>
      </w:r>
    </w:p>
    <w:p w14:paraId="000CB588" w14:textId="77777777" w:rsidR="00EF5EA4" w:rsidRDefault="00000000">
      <w:pPr>
        <w:pStyle w:val="Heading2"/>
      </w:pPr>
      <w:r>
        <w:t>Check for Conflicts</w:t>
      </w:r>
    </w:p>
    <w:p w14:paraId="029CC8C6" w14:textId="77777777" w:rsidR="00EF5EA4" w:rsidRDefault="00000000">
      <w:r>
        <w:t>In Device Manager confirm:</w:t>
      </w:r>
      <w:r>
        <w:br/>
        <w:t>• No duplicate COM ports</w:t>
      </w:r>
      <w:r>
        <w:br/>
        <w:t>• No disabled devices</w:t>
      </w:r>
      <w:r>
        <w:br/>
        <w:t>• No yellow warning icons</w:t>
      </w:r>
    </w:p>
    <w:sectPr w:rsidR="00EF5EA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C555FB8"/>
    <w:multiLevelType w:val="hybridMultilevel"/>
    <w:tmpl w:val="80387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55634">
    <w:abstractNumId w:val="8"/>
  </w:num>
  <w:num w:numId="2" w16cid:durableId="762340731">
    <w:abstractNumId w:val="6"/>
  </w:num>
  <w:num w:numId="3" w16cid:durableId="1885482751">
    <w:abstractNumId w:val="5"/>
  </w:num>
  <w:num w:numId="4" w16cid:durableId="1450933905">
    <w:abstractNumId w:val="4"/>
  </w:num>
  <w:num w:numId="5" w16cid:durableId="995838005">
    <w:abstractNumId w:val="7"/>
  </w:num>
  <w:num w:numId="6" w16cid:durableId="632247210">
    <w:abstractNumId w:val="3"/>
  </w:num>
  <w:num w:numId="7" w16cid:durableId="1325628821">
    <w:abstractNumId w:val="2"/>
  </w:num>
  <w:num w:numId="8" w16cid:durableId="367485870">
    <w:abstractNumId w:val="1"/>
  </w:num>
  <w:num w:numId="9" w16cid:durableId="123734894">
    <w:abstractNumId w:val="0"/>
  </w:num>
  <w:num w:numId="10" w16cid:durableId="1310240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84216"/>
    <w:rsid w:val="00911611"/>
    <w:rsid w:val="00AA1D8D"/>
    <w:rsid w:val="00B47730"/>
    <w:rsid w:val="00CB0664"/>
    <w:rsid w:val="00EF5EA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59CB3D"/>
  <w14:defaultImageDpi w14:val="300"/>
  <w15:docId w15:val="{B3973721-78AC-42BA-B772-E4816518A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211</Words>
  <Characters>1036</Characters>
  <Application>Microsoft Office Word</Application>
  <DocSecurity>0</DocSecurity>
  <Lines>49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Jim Smith</cp:lastModifiedBy>
  <cp:revision>2</cp:revision>
  <dcterms:created xsi:type="dcterms:W3CDTF">2013-12-23T23:15:00Z</dcterms:created>
  <dcterms:modified xsi:type="dcterms:W3CDTF">2026-03-05T14:41:00Z</dcterms:modified>
  <cp:category/>
</cp:coreProperties>
</file>